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</w:tblGrid>
      <w:tr w:rsidR="00875F9D" w:rsidRPr="006A1EFD" w14:paraId="26C4DA99" w14:textId="77777777" w:rsidTr="00970BC0">
        <w:trPr>
          <w:trHeight w:hRule="exact" w:val="284"/>
        </w:trPr>
        <w:tc>
          <w:tcPr>
            <w:tcW w:w="4820" w:type="dxa"/>
            <w:vAlign w:val="center"/>
          </w:tcPr>
          <w:p w14:paraId="26C4DA98" w14:textId="77777777" w:rsidR="00875F9D" w:rsidRPr="006A1EFD" w:rsidRDefault="00875F9D" w:rsidP="00970B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Max Mustermann • Musterstr. 11 • 12345 Musterstadt</w:t>
            </w:r>
          </w:p>
        </w:tc>
      </w:tr>
      <w:tr w:rsidR="00875F9D" w14:paraId="26C4DA9E" w14:textId="77777777" w:rsidTr="00970BC0">
        <w:trPr>
          <w:trHeight w:hRule="exact" w:val="720"/>
        </w:trPr>
        <w:tc>
          <w:tcPr>
            <w:tcW w:w="4820" w:type="dxa"/>
          </w:tcPr>
          <w:p w14:paraId="26C4DA9A" w14:textId="77777777" w:rsidR="00875F9D" w:rsidRDefault="00875F9D" w:rsidP="00970BC0">
            <w:pPr>
              <w:spacing w:line="240" w:lineRule="exact"/>
            </w:pPr>
          </w:p>
          <w:p w14:paraId="26C4DA9B" w14:textId="77777777" w:rsidR="00875F9D" w:rsidRDefault="00875F9D" w:rsidP="00970BC0">
            <w:pPr>
              <w:spacing w:line="240" w:lineRule="exact"/>
            </w:pPr>
          </w:p>
          <w:p w14:paraId="26C4DA9C" w14:textId="77777777" w:rsidR="00875F9D" w:rsidRDefault="00875F9D" w:rsidP="00970BC0">
            <w:pPr>
              <w:spacing w:line="240" w:lineRule="exact"/>
            </w:pPr>
          </w:p>
          <w:p w14:paraId="26C4DA9D" w14:textId="77777777" w:rsidR="00875F9D" w:rsidRDefault="00875F9D" w:rsidP="00970BC0">
            <w:pPr>
              <w:spacing w:line="240" w:lineRule="exact"/>
            </w:pPr>
          </w:p>
        </w:tc>
      </w:tr>
      <w:tr w:rsidR="00875F9D" w14:paraId="26C4DAA8" w14:textId="77777777" w:rsidTr="00970BC0">
        <w:trPr>
          <w:trHeight w:hRule="exact" w:val="1548"/>
        </w:trPr>
        <w:tc>
          <w:tcPr>
            <w:tcW w:w="4820" w:type="dxa"/>
          </w:tcPr>
          <w:p w14:paraId="26C4DA9F" w14:textId="132D42F3" w:rsidR="00875F9D" w:rsidRDefault="00875F9D" w:rsidP="00970BC0">
            <w:pPr>
              <w:spacing w:line="240" w:lineRule="exact"/>
            </w:pPr>
            <w:r>
              <w:t>Herrn/Frau</w:t>
            </w:r>
            <w:r w:rsidR="00D66C81">
              <w:t xml:space="preserve"> Name, Vorname</w:t>
            </w:r>
          </w:p>
          <w:p w14:paraId="26C4DAA0" w14:textId="77777777" w:rsidR="00D66C81" w:rsidRDefault="00D66C81" w:rsidP="00970BC0">
            <w:pPr>
              <w:spacing w:line="240" w:lineRule="exact"/>
            </w:pPr>
            <w:r>
              <w:t>Straße Nr.</w:t>
            </w:r>
          </w:p>
          <w:p w14:paraId="26C4DAA1" w14:textId="77777777" w:rsidR="00D66C81" w:rsidRDefault="00D66C81" w:rsidP="00970BC0">
            <w:pPr>
              <w:spacing w:line="240" w:lineRule="exact"/>
            </w:pPr>
          </w:p>
          <w:p w14:paraId="26C4DAA2" w14:textId="77777777" w:rsidR="00D66C81" w:rsidRDefault="00D66C81" w:rsidP="00970BC0">
            <w:pPr>
              <w:spacing w:line="240" w:lineRule="exact"/>
            </w:pPr>
            <w:proofErr w:type="gramStart"/>
            <w:r>
              <w:t>PLZ Ort</w:t>
            </w:r>
            <w:proofErr w:type="gramEnd"/>
          </w:p>
          <w:p w14:paraId="26C4DAA3" w14:textId="77777777" w:rsidR="00875F9D" w:rsidRDefault="00875F9D" w:rsidP="00970BC0">
            <w:pPr>
              <w:spacing w:line="240" w:lineRule="exact"/>
            </w:pPr>
          </w:p>
          <w:p w14:paraId="26C4DAA4" w14:textId="77777777" w:rsidR="00875F9D" w:rsidRDefault="00875F9D" w:rsidP="00970BC0">
            <w:pPr>
              <w:spacing w:line="240" w:lineRule="exact"/>
              <w:jc w:val="center"/>
            </w:pPr>
          </w:p>
          <w:p w14:paraId="26C4DAA5" w14:textId="77777777" w:rsidR="00875F9D" w:rsidRDefault="00875F9D" w:rsidP="00970BC0">
            <w:pPr>
              <w:spacing w:line="240" w:lineRule="exact"/>
            </w:pPr>
          </w:p>
          <w:p w14:paraId="26C4DAA6" w14:textId="77777777" w:rsidR="00875F9D" w:rsidRDefault="00875F9D" w:rsidP="00970BC0">
            <w:pPr>
              <w:spacing w:line="240" w:lineRule="exact"/>
            </w:pPr>
          </w:p>
          <w:p w14:paraId="26C4DAA7" w14:textId="77777777" w:rsidR="00875F9D" w:rsidRDefault="00875F9D" w:rsidP="00970BC0">
            <w:pPr>
              <w:spacing w:line="240" w:lineRule="exact"/>
            </w:pPr>
          </w:p>
        </w:tc>
      </w:tr>
    </w:tbl>
    <w:p w14:paraId="26C4DAA9" w14:textId="13AE459A" w:rsidR="00875F9D" w:rsidRDefault="00F14F83" w:rsidP="00875F9D">
      <w:pPr>
        <w:jc w:val="right"/>
      </w:pPr>
      <w:r>
        <w:t>Dresden</w:t>
      </w:r>
      <w:r w:rsidR="00D66C81">
        <w:t xml:space="preserve">, </w:t>
      </w:r>
      <w:r w:rsidR="00503A32">
        <w:t>XX</w:t>
      </w:r>
      <w:r w:rsidR="00D66C81">
        <w:t>.</w:t>
      </w:r>
      <w:r w:rsidR="00503A32">
        <w:t>XX</w:t>
      </w:r>
      <w:r w:rsidR="00D66C81">
        <w:t>.</w:t>
      </w:r>
      <w:r w:rsidR="00503A32">
        <w:t>XXXX</w:t>
      </w:r>
    </w:p>
    <w:p w14:paraId="26C4DAAA" w14:textId="77777777" w:rsidR="00875F9D" w:rsidRDefault="00875F9D" w:rsidP="00875F9D"/>
    <w:p w14:paraId="26C4DAAB" w14:textId="77777777" w:rsidR="00875F9D" w:rsidRDefault="00875F9D" w:rsidP="00875F9D"/>
    <w:p w14:paraId="3E33BCF7" w14:textId="1D4F89CB" w:rsidR="001731EC" w:rsidRPr="00E9486E" w:rsidRDefault="001731EC" w:rsidP="001731EC">
      <w:pPr>
        <w:rPr>
          <w:b/>
          <w:bCs/>
        </w:rPr>
      </w:pPr>
      <w:r w:rsidRPr="00E9486E">
        <w:rPr>
          <w:b/>
          <w:bCs/>
        </w:rPr>
        <w:t xml:space="preserve">Betreff: </w:t>
      </w:r>
      <w:r w:rsidR="00754012" w:rsidRPr="00E9486E">
        <w:rPr>
          <w:b/>
          <w:bCs/>
        </w:rPr>
        <w:t>XXXXXXXXXXXXXXXXXXXXXXXXXXXXXXXXXXXXXXXXXX</w:t>
      </w:r>
    </w:p>
    <w:p w14:paraId="26C4DAAD" w14:textId="77777777" w:rsidR="00875F9D" w:rsidRDefault="00875F9D" w:rsidP="00875F9D"/>
    <w:p w14:paraId="14231292" w14:textId="77777777" w:rsidR="001731EC" w:rsidRDefault="001731EC" w:rsidP="001731EC"/>
    <w:p w14:paraId="208C36B8" w14:textId="016FAF19" w:rsidR="001731EC" w:rsidRDefault="001731EC" w:rsidP="001731EC">
      <w:r>
        <w:t>Sehr geehrte Anrede Nachname,</w:t>
      </w:r>
    </w:p>
    <w:p w14:paraId="3E1BF5DA" w14:textId="77777777" w:rsidR="001731EC" w:rsidRDefault="001731EC" w:rsidP="001731EC"/>
    <w:p w14:paraId="3A2D6C2E" w14:textId="77777777" w:rsidR="001731EC" w:rsidRDefault="001731EC" w:rsidP="001731EC"/>
    <w:p w14:paraId="5E9CEAAF" w14:textId="77777777" w:rsidR="00754012" w:rsidRDefault="00754012" w:rsidP="001731EC"/>
    <w:p w14:paraId="7C897B83" w14:textId="77777777" w:rsidR="00754012" w:rsidRDefault="00754012" w:rsidP="001731EC"/>
    <w:p w14:paraId="5C1F1CBC" w14:textId="77777777" w:rsidR="00754012" w:rsidRDefault="00754012" w:rsidP="001731EC"/>
    <w:p w14:paraId="40B6D1B9" w14:textId="77777777" w:rsidR="00754012" w:rsidRDefault="00754012" w:rsidP="001731EC"/>
    <w:p w14:paraId="34418BDF" w14:textId="77777777" w:rsidR="00754012" w:rsidRDefault="00754012" w:rsidP="001731EC"/>
    <w:p w14:paraId="762F9623" w14:textId="77777777" w:rsidR="00754012" w:rsidRDefault="00754012" w:rsidP="001731EC"/>
    <w:p w14:paraId="736612A1" w14:textId="77777777" w:rsidR="001731EC" w:rsidRDefault="001731EC" w:rsidP="001731EC"/>
    <w:p w14:paraId="5D92F59B" w14:textId="77777777" w:rsidR="001731EC" w:rsidRDefault="001731EC" w:rsidP="001731EC"/>
    <w:p w14:paraId="14048902" w14:textId="77777777" w:rsidR="001731EC" w:rsidRDefault="001731EC" w:rsidP="001731EC"/>
    <w:p w14:paraId="230F5E3F" w14:textId="77777777" w:rsidR="001731EC" w:rsidRDefault="001731EC" w:rsidP="001731EC"/>
    <w:p w14:paraId="41D14B76" w14:textId="77777777" w:rsidR="001731EC" w:rsidRDefault="001731EC" w:rsidP="001731EC"/>
    <w:p w14:paraId="211CFF37" w14:textId="77777777" w:rsidR="001731EC" w:rsidRDefault="001731EC" w:rsidP="001731EC"/>
    <w:p w14:paraId="3B9D4397" w14:textId="77777777" w:rsidR="001731EC" w:rsidRDefault="001731EC" w:rsidP="001731EC"/>
    <w:p w14:paraId="09DD0625" w14:textId="77777777" w:rsidR="001731EC" w:rsidRDefault="001731EC" w:rsidP="001731EC"/>
    <w:p w14:paraId="26C4DAB6" w14:textId="44596F1D" w:rsidR="005E5324" w:rsidRDefault="001731EC" w:rsidP="001731EC">
      <w:r>
        <w:t>Mit freundlichen Grüßen</w:t>
      </w:r>
    </w:p>
    <w:p w14:paraId="26C4DAB8" w14:textId="77777777" w:rsidR="00875F9D" w:rsidRDefault="00875F9D" w:rsidP="00875F9D"/>
    <w:p w14:paraId="26C4DABA" w14:textId="77777777" w:rsidR="00875F9D" w:rsidRDefault="00875F9D" w:rsidP="00875F9D"/>
    <w:p w14:paraId="26C4DABB" w14:textId="77777777" w:rsidR="00875F9D" w:rsidRDefault="00875F9D" w:rsidP="00875F9D">
      <w:r>
        <w:t>Max Mustermann</w:t>
      </w:r>
    </w:p>
    <w:p w14:paraId="26C4DABC" w14:textId="77777777" w:rsidR="00875F9D" w:rsidRDefault="00875F9D" w:rsidP="00875F9D"/>
    <w:p w14:paraId="26C4DABE" w14:textId="77777777" w:rsidR="006E01E9" w:rsidRDefault="006E01E9"/>
    <w:sectPr w:rsidR="006E01E9" w:rsidSect="00687BA1">
      <w:headerReference w:type="default" r:id="rId6"/>
      <w:headerReference w:type="first" r:id="rId7"/>
      <w:pgSz w:w="11906" w:h="16838" w:code="9"/>
      <w:pgMar w:top="1956" w:right="1134" w:bottom="1134" w:left="1418" w:header="90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315A" w14:textId="77777777" w:rsidR="005B59CD" w:rsidRDefault="005B59CD">
      <w:pPr>
        <w:spacing w:line="240" w:lineRule="auto"/>
      </w:pPr>
      <w:r>
        <w:separator/>
      </w:r>
    </w:p>
  </w:endnote>
  <w:endnote w:type="continuationSeparator" w:id="0">
    <w:p w14:paraId="12C2468C" w14:textId="77777777" w:rsidR="005B59CD" w:rsidRDefault="005B59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DA081" w14:textId="77777777" w:rsidR="005B59CD" w:rsidRDefault="005B59CD">
      <w:pPr>
        <w:spacing w:line="240" w:lineRule="auto"/>
      </w:pPr>
      <w:r>
        <w:separator/>
      </w:r>
    </w:p>
  </w:footnote>
  <w:footnote w:type="continuationSeparator" w:id="0">
    <w:p w14:paraId="1A27F070" w14:textId="77777777" w:rsidR="005B59CD" w:rsidRDefault="005B59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C3" w14:textId="77777777" w:rsidR="00503A32" w:rsidRDefault="00875F9D" w:rsidP="005E2421">
    <w:pPr>
      <w:pStyle w:val="Kopfzeile"/>
      <w:jc w:val="center"/>
    </w:pPr>
    <w:r>
      <w:t xml:space="preserve">Seite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C4" w14:textId="5E077389" w:rsidR="00503A32" w:rsidRDefault="00F14F83" w:rsidP="00506DF5">
    <w:pPr>
      <w:pStyle w:val="Kopfzeile"/>
      <w:spacing w:line="240" w:lineRule="auto"/>
      <w:jc w:val="right"/>
    </w:pPr>
    <w:r>
      <w:t>Sächsischer Informatikwettbewerb</w:t>
    </w:r>
  </w:p>
  <w:p w14:paraId="15DA338C" w14:textId="07C7A8D8" w:rsidR="00CB5307" w:rsidRDefault="00CB5307" w:rsidP="00506DF5">
    <w:pPr>
      <w:pStyle w:val="Kopfzeile"/>
      <w:spacing w:line="240" w:lineRule="auto"/>
      <w:jc w:val="right"/>
    </w:pPr>
    <w:r>
      <w:t>Max Mustermann</w:t>
    </w:r>
  </w:p>
  <w:p w14:paraId="26C4DAC5" w14:textId="77777777" w:rsidR="00503A32" w:rsidRDefault="00875F9D" w:rsidP="00506DF5">
    <w:pPr>
      <w:pStyle w:val="Kopfzeile"/>
      <w:spacing w:line="240" w:lineRule="auto"/>
      <w:jc w:val="right"/>
    </w:pPr>
    <w:r>
      <w:t>Musterstr. 11</w:t>
    </w:r>
  </w:p>
  <w:p w14:paraId="26C4DAC6" w14:textId="77777777" w:rsidR="00503A32" w:rsidRDefault="00875F9D" w:rsidP="00506DF5">
    <w:pPr>
      <w:pStyle w:val="Kopfzeile"/>
      <w:spacing w:line="240" w:lineRule="auto"/>
      <w:jc w:val="right"/>
    </w:pPr>
    <w:r>
      <w:t>12345 Musterstadt</w:t>
    </w:r>
  </w:p>
  <w:p w14:paraId="26C4DAC7" w14:textId="77777777" w:rsidR="00503A32" w:rsidRDefault="00875F9D" w:rsidP="00506DF5">
    <w:pPr>
      <w:pStyle w:val="Kopfzeile"/>
      <w:spacing w:line="240" w:lineRule="auto"/>
      <w:jc w:val="right"/>
    </w:pPr>
    <w:r>
      <w:t>Tel. 12345678</w:t>
    </w:r>
  </w:p>
  <w:p w14:paraId="26C4DAC8" w14:textId="77777777" w:rsidR="00503A32" w:rsidRDefault="00875F9D" w:rsidP="00506DF5">
    <w:pPr>
      <w:pStyle w:val="Kopfzeile"/>
      <w:spacing w:line="240" w:lineRule="auto"/>
      <w:jc w:val="right"/>
    </w:pPr>
    <w:r>
      <w:t>E-Mail: mustermann@muster.de</w:t>
    </w:r>
  </w:p>
  <w:p w14:paraId="26C4DAC9" w14:textId="77777777" w:rsidR="00503A32" w:rsidRDefault="00875F9D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C4DACA" wp14:editId="26C4DACB">
              <wp:simplePos x="0" y="0"/>
              <wp:positionH relativeFrom="page">
                <wp:posOffset>107950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851ED2" id="Gerade Verbindung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421pt" to="36.8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" strokecolor="gray [1629]" strokeweight=".5pt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4DACC" wp14:editId="26C4DACD">
              <wp:simplePos x="0" y="0"/>
              <wp:positionH relativeFrom="page">
                <wp:posOffset>0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4798B" id="Gerade Verbindung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" strokecolor="gray [1629]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9D"/>
    <w:rsid w:val="001731EC"/>
    <w:rsid w:val="001F0CE9"/>
    <w:rsid w:val="003E0468"/>
    <w:rsid w:val="0045418C"/>
    <w:rsid w:val="00503A32"/>
    <w:rsid w:val="005B59CD"/>
    <w:rsid w:val="005E5324"/>
    <w:rsid w:val="006E01E9"/>
    <w:rsid w:val="00754012"/>
    <w:rsid w:val="00875F9D"/>
    <w:rsid w:val="00A16A31"/>
    <w:rsid w:val="00C04F81"/>
    <w:rsid w:val="00CB5307"/>
    <w:rsid w:val="00CB5791"/>
    <w:rsid w:val="00D66C81"/>
    <w:rsid w:val="00E9486E"/>
    <w:rsid w:val="00F1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4DA98"/>
  <w15:chartTrackingRefBased/>
  <w15:docId w15:val="{9D557E31-9A2D-43B1-8373-36BD48E4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5F9D"/>
    <w:pPr>
      <w:spacing w:after="0" w:line="300" w:lineRule="atLeast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75F9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75F9D"/>
  </w:style>
  <w:style w:type="table" w:styleId="Tabellenraster">
    <w:name w:val="Table Grid"/>
    <w:basedOn w:val="NormaleTabelle"/>
    <w:uiPriority w:val="59"/>
    <w:rsid w:val="00875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CB530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5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4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Veit Höfler</cp:lastModifiedBy>
  <cp:revision>13</cp:revision>
  <dcterms:created xsi:type="dcterms:W3CDTF">2018-09-25T11:55:00Z</dcterms:created>
  <dcterms:modified xsi:type="dcterms:W3CDTF">2023-10-24T14:09:00Z</dcterms:modified>
</cp:coreProperties>
</file>